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9921597" name="019d6c71-13b3-7911-851d-f1d3ff5d1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928111" name="019d6c71-13b3-7911-851d-f1d3ff5d187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Abteil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8036749" name="019d6c73-7ecb-7015-85f6-da925e2ab1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677087" name="019d6c73-7ecb-7015-85f6-da925e2ab19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0232830" name="019d6c75-470f-7356-a014-b3e46eecd5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860552" name="019d6c75-470f-7356-a014-b3e46eecd55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9811107" name="019d6c7c-2049-70ed-b481-f45fb8c56b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185839" name="019d6c7c-2049-70ed-b481-f45fb8c56b9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2967091" name="019d6c7f-64f8-77b7-89a7-80bd87c815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370710" name="019d6c7f-64f8-77b7-89a7-80bd87c8156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6084518" name="019d6c86-bdc9-78f8-a3b1-d11cd96ec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146104" name="019d6c86-bdc9-78f8-a3b1-d11cd96ec24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0843881" name="019d6c8a-460f-73fb-8a25-c855fccf93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362953" name="019d6c8a-460f-73fb-8a25-c855fccf93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6437721" name="019d6c8f-ea2a-7228-9994-6e99d1e738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415911" name="019d6c8f-ea2a-7228-9994-6e99d1e7388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1346251" name="019d6c95-0c33-7ece-8bab-24e24e4684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056436" name="019d6c95-0c33-7ece-8bab-24e24e46843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497137" name="019d6ca3-50fd-79de-a1f6-c042fda25e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109828" name="019d6ca3-50fd-79de-a1f6-c042fda25e2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781649" name="019d6ca4-65ba-7dd2-8c20-62723ef6d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837664" name="019d6ca4-65ba-7dd2-8c20-62723ef6d3d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770840" name="019d6ca8-5cab-74c0-bd92-e05f0d3fd6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798727" name="019d6ca8-5cab-74c0-bd92-e05f0d3fd68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0700437" name="019d6ca8-f885-790a-924b-e09555832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479212" name="019d6ca8-f885-790a-924b-e0955583281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991246" name="019d6c87-6a74-7d90-a1f8-cc72afbf92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059477" name="019d6c87-6a74-7d90-a1f8-cc72afbf927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1748422" name="019d6c8b-73d2-7f6c-9560-fc9db2996a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484895" name="019d6c8b-73d2-7f6c-9560-fc9db2996a8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1446954" name="019d6c90-a818-7682-9bee-4acba6157b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9382" name="019d6c90-a818-7682-9bee-4acba6157bd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EG /OG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2280885" name="019d6c75-c776-7d3f-a427-1968bf78cc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678476" name="019d6c75-c776-7d3f-a427-1968bf78cc9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6508927" name="019d6c94-7039-7a65-8d13-50140f954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716915" name="019d6c94-7039-7a65-8d13-50140f954e4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3692557" name="019d6ca0-ea8f-74f5-be8d-c03aee7d33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919009" name="019d6ca0-ea8f-74f5-be8d-c03aee7d33f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EG /OG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5986137" name="019d6c76-9aa4-7e82-b3dd-bfe118fe6e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932401" name="019d6c76-9aa4-7e82-b3dd-bfe118fe6e0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5749408" name="019d6c96-33d8-7c30-996a-ac4d62d4e5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024844" name="019d6c96-33d8-7c30-996a-ac4d62d4e58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8397799" name="019d6c6f-e056-7ff7-a352-9854ffe600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869669" name="019d6c6f-e056-7ff7-a352-9854ffe6007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418204" name="019d6c72-1788-7680-8b71-fbd53f4c93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290697" name="019d6c72-1788-7680-8b71-fbd53f4c93a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9657650" name="019d6c81-9991-738d-9d66-6a5e447f3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320787" name="019d6c81-9991-738d-9d66-6a5e447f3eb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3419100" name="019d6c8d-8ba8-7658-8faa-6941c4d285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276108" name="019d6c8d-8ba8-7658-8faa-6941c4d285b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Asbestschnur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9239051" name="019d6ca3-cdfe-76c5-89ec-0852c1a6f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251111" name="019d6ca3-cdfe-76c5-89ec-0852c1a6f75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0882970" name="019d6cab-9b95-77d8-8315-51a008b58b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964744" name="019d6cab-9b95-77d8-8315-51a008b58bb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8134020" name="019d6caf-68cd-7c45-a94d-28aee05316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248143" name="019d6caf-68cd-7c45-a94d-28aee053162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415043" name="019d6cac-d688-7f18-8173-fefb0e0346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736347" name="019d6cac-d688-7f18-8173-fefb0e0346e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3696148" name="019d6c55-2bf8-799b-8aae-4db307987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685171" name="019d6c55-2bf8-799b-8aae-4db30798701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</w:t>
            </w:r>
          </w:p>
        </w:tc>
        <w:tc>
          <w:p>
            <w:pPr>
              <w:spacing w:before="0" w:after="0" w:line="240" w:lineRule="auto"/>
            </w:pPr>
            <w:r>
              <w:t>Boden/ Wand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9263523" name="019d6c7c-e71c-7046-b99f-6b23f39d29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102742" name="019d6c7c-e71c-7046-b99f-6b23f39d29d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MFH.Ringstrasse 9 Ringstrasse 9, 4562 Biberist</w:t>
          </w:r>
        </w:p>
        <w:p>
          <w:pPr>
            <w:spacing w:before="0" w:after="0"/>
          </w:pPr>
          <w:r>
            <w:t>834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